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B03D9" w14:textId="77777777" w:rsidR="009D5596" w:rsidRPr="005B4076" w:rsidRDefault="00000000">
      <w:pPr>
        <w:spacing w:after="40"/>
        <w:jc w:val="center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24"/>
          <w:szCs w:val="20"/>
          <w:lang w:val="pl-PL"/>
        </w:rPr>
        <w:t>WZÓR OŚWIADCZENIA WYKONAWCY</w:t>
      </w:r>
    </w:p>
    <w:p w14:paraId="666F7AFE" w14:textId="77777777" w:rsidR="009D5596" w:rsidRPr="005B4076" w:rsidRDefault="00000000">
      <w:pPr>
        <w:spacing w:after="200"/>
        <w:jc w:val="center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Cs w:val="20"/>
          <w:lang w:val="pl-PL"/>
        </w:rPr>
        <w:t>z art. 125 ust. 1 ustawy Prawo zamówień publicznych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9D5596" w:rsidRPr="005B4076" w14:paraId="1FA822CB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DCE46FA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1.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D85C374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DANE DOTYCZĄCE ZAMAWIAJĄCEGO</w:t>
            </w:r>
          </w:p>
        </w:tc>
      </w:tr>
    </w:tbl>
    <w:p w14:paraId="104B7D92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3B1D09E1" w14:textId="77777777" w:rsidR="009D5596" w:rsidRPr="005B4076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 xml:space="preserve">Nazwa zamawiającego: </w:t>
      </w:r>
      <w:r w:rsidRPr="005B4076">
        <w:rPr>
          <w:rFonts w:ascii="Verdana" w:hAnsi="Verdana"/>
          <w:sz w:val="18"/>
          <w:szCs w:val="20"/>
          <w:lang w:val="pl-PL"/>
        </w:rPr>
        <w:t>Eko-Skarbimierz Sp. z o.o.</w:t>
      </w:r>
      <w:r w:rsidRPr="005B4076">
        <w:rPr>
          <w:rFonts w:ascii="Verdana" w:hAnsi="Verdana"/>
          <w:sz w:val="18"/>
          <w:szCs w:val="20"/>
          <w:lang w:val="pl-PL"/>
        </w:rPr>
        <w:br/>
      </w:r>
      <w:r w:rsidRPr="005B4076">
        <w:rPr>
          <w:rFonts w:ascii="Verdana" w:hAnsi="Verdana"/>
          <w:b/>
          <w:sz w:val="18"/>
          <w:szCs w:val="20"/>
          <w:lang w:val="pl-PL"/>
        </w:rPr>
        <w:t xml:space="preserve">Adres: </w:t>
      </w:r>
      <w:r w:rsidRPr="005B4076">
        <w:rPr>
          <w:rFonts w:ascii="Verdana" w:hAnsi="Verdana"/>
          <w:sz w:val="18"/>
          <w:szCs w:val="20"/>
          <w:lang w:val="pl-PL"/>
        </w:rPr>
        <w:t>ul. Akacjowa 9, 49-318 Skarbimierz-Osiedle</w:t>
      </w:r>
      <w:r w:rsidRPr="005B4076">
        <w:rPr>
          <w:rFonts w:ascii="Verdana" w:hAnsi="Verdana"/>
          <w:sz w:val="18"/>
          <w:szCs w:val="20"/>
          <w:lang w:val="pl-PL"/>
        </w:rPr>
        <w:br/>
      </w:r>
      <w:r w:rsidRPr="005B4076">
        <w:rPr>
          <w:rFonts w:ascii="Verdana" w:hAnsi="Verdana"/>
          <w:b/>
          <w:sz w:val="18"/>
          <w:szCs w:val="20"/>
          <w:lang w:val="pl-PL"/>
        </w:rPr>
        <w:t xml:space="preserve">Adres poczty elektronicznej: </w:t>
      </w:r>
      <w:r w:rsidRPr="005B4076">
        <w:rPr>
          <w:rFonts w:ascii="Verdana" w:hAnsi="Verdana"/>
          <w:sz w:val="18"/>
          <w:szCs w:val="20"/>
          <w:lang w:val="pl-PL"/>
        </w:rPr>
        <w:t>eko@skarbimierz.pl</w:t>
      </w:r>
      <w:r w:rsidRPr="005B4076">
        <w:rPr>
          <w:rFonts w:ascii="Verdana" w:hAnsi="Verdana"/>
          <w:sz w:val="18"/>
          <w:szCs w:val="20"/>
          <w:lang w:val="pl-PL"/>
        </w:rPr>
        <w:br/>
      </w:r>
      <w:r w:rsidRPr="005B4076">
        <w:rPr>
          <w:rFonts w:ascii="Verdana" w:hAnsi="Verdana"/>
          <w:b/>
          <w:sz w:val="18"/>
          <w:szCs w:val="20"/>
          <w:lang w:val="pl-PL"/>
        </w:rPr>
        <w:t xml:space="preserve">Nr telefonu: </w:t>
      </w:r>
      <w:r w:rsidRPr="005B4076">
        <w:rPr>
          <w:rFonts w:ascii="Verdana" w:hAnsi="Verdana"/>
          <w:sz w:val="18"/>
          <w:szCs w:val="20"/>
          <w:lang w:val="pl-PL"/>
        </w:rPr>
        <w:t>77 411 14 15</w:t>
      </w:r>
      <w:r w:rsidRPr="005B4076">
        <w:rPr>
          <w:rFonts w:ascii="Verdana" w:hAnsi="Verdana"/>
          <w:sz w:val="18"/>
          <w:szCs w:val="20"/>
          <w:lang w:val="pl-PL"/>
        </w:rPr>
        <w:br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9D5596" w:rsidRPr="005B4076" w14:paraId="67C900A2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410CD49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2.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A04D79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DANE POSTĘPOWANIA</w:t>
            </w:r>
          </w:p>
        </w:tc>
      </w:tr>
    </w:tbl>
    <w:p w14:paraId="252A336D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91"/>
        <w:gridCol w:w="6973"/>
      </w:tblGrid>
      <w:tr w:rsidR="009D5596" w:rsidRPr="005B4076" w14:paraId="6FF379BF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0397A4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6"/>
                <w:szCs w:val="20"/>
                <w:lang w:val="pl-PL"/>
              </w:rPr>
              <w:t>Nazwa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DD4D84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6"/>
                <w:szCs w:val="20"/>
                <w:lang w:val="pl-PL"/>
              </w:rPr>
              <w:t>Budowa Punktu Selektywnej Zbiórki Odpadów Komunalnych - Poprawa efektywności energetycznej nowego PSZOK w formule „zaprojektuj i wybuduj”</w:t>
            </w:r>
          </w:p>
        </w:tc>
      </w:tr>
      <w:tr w:rsidR="009D5596" w:rsidRPr="005B4076" w14:paraId="41BB9004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928873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6"/>
                <w:szCs w:val="20"/>
                <w:lang w:val="pl-PL"/>
              </w:rPr>
              <w:t>Nr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898B8E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sz w:val="16"/>
                <w:szCs w:val="20"/>
                <w:lang w:val="pl-PL"/>
              </w:rPr>
              <w:t>14/2026</w:t>
            </w:r>
          </w:p>
        </w:tc>
      </w:tr>
      <w:tr w:rsidR="009D5596" w:rsidRPr="005B4076" w14:paraId="37BAE953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90C397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6"/>
                <w:szCs w:val="20"/>
                <w:lang w:val="pl-PL"/>
              </w:rPr>
              <w:t>Tryb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AC6566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sz w:val="16"/>
                <w:szCs w:val="20"/>
                <w:lang w:val="pl-PL"/>
              </w:rPr>
              <w:t xml:space="preserve">Tryb podstawowy bez negocjacji (art. 275 pkt 1 ustawy </w:t>
            </w:r>
            <w:proofErr w:type="spellStart"/>
            <w:r w:rsidRPr="005B4076">
              <w:rPr>
                <w:rFonts w:ascii="Verdana" w:hAnsi="Verdana"/>
                <w:sz w:val="16"/>
                <w:szCs w:val="20"/>
                <w:lang w:val="pl-PL"/>
              </w:rPr>
              <w:t>Pzp</w:t>
            </w:r>
            <w:proofErr w:type="spellEnd"/>
            <w:r w:rsidRPr="005B4076">
              <w:rPr>
                <w:rFonts w:ascii="Verdana" w:hAnsi="Verdana"/>
                <w:sz w:val="16"/>
                <w:szCs w:val="20"/>
                <w:lang w:val="pl-PL"/>
              </w:rPr>
              <w:t>)</w:t>
            </w:r>
          </w:p>
        </w:tc>
      </w:tr>
      <w:tr w:rsidR="009D5596" w:rsidRPr="005B4076" w14:paraId="61A54AF4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95E4F4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6"/>
                <w:szCs w:val="20"/>
                <w:lang w:val="pl-PL"/>
              </w:rPr>
              <w:t>Rodzaj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7D2946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sz w:val="16"/>
                <w:szCs w:val="20"/>
                <w:lang w:val="pl-PL"/>
              </w:rPr>
              <w:t>Roboty budowlane</w:t>
            </w:r>
          </w:p>
        </w:tc>
      </w:tr>
    </w:tbl>
    <w:p w14:paraId="1D395B65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9D5596" w:rsidRPr="005B4076" w14:paraId="09BF2A5B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C73E29F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3.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4C9B8B1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DANE WYKONAWCY / WYKONAWCÓW WSPÓLNIE UBIEGAJĄCYCH SIĘ O ZAMÓWIENIE</w:t>
            </w:r>
          </w:p>
        </w:tc>
      </w:tr>
    </w:tbl>
    <w:p w14:paraId="05C8A68D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7DAA1941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Osoba upoważniona do reprezentacji i podpisująca oświadczenie:</w:t>
      </w:r>
    </w:p>
    <w:p w14:paraId="0197CF00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37ECD432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Nazwa albo imię i nazwisko Wykonawcy:</w:t>
      </w:r>
    </w:p>
    <w:p w14:paraId="1395478D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60E6B2CE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Siedziba / miejsce zamieszkania i adres:</w:t>
      </w:r>
    </w:p>
    <w:p w14:paraId="0D6666B9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2C7F918A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NIP / identyfikator podatkowy:</w:t>
      </w:r>
    </w:p>
    <w:p w14:paraId="34FF15CD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38F43BEE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REGON:</w:t>
      </w:r>
    </w:p>
    <w:p w14:paraId="0CABE6DE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39C4781D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KRS / CEIDG / właściwy rejestr:</w:t>
      </w:r>
    </w:p>
    <w:p w14:paraId="4140C37B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6C982271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Adres poczty elektronicznej:</w:t>
      </w:r>
    </w:p>
    <w:p w14:paraId="236E444F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583F5CE5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b/>
          <w:sz w:val="18"/>
          <w:szCs w:val="20"/>
          <w:lang w:val="pl-PL"/>
        </w:rPr>
        <w:t>Nr telefonu:</w:t>
      </w:r>
    </w:p>
    <w:p w14:paraId="11DBA100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31BC2E61" w14:textId="77777777" w:rsidR="009D5596" w:rsidRPr="005B4076" w:rsidRDefault="00000000">
      <w:pPr>
        <w:spacing w:after="12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i/>
          <w:sz w:val="16"/>
          <w:szCs w:val="20"/>
          <w:lang w:val="pl-PL"/>
        </w:rPr>
        <w:t>Uwaga: w przypadku Wykonawców wspólnie ubiegających się o udzielenie zamówienia niniejsze oświadczenie składa odrębnie każdy z Wykonawców.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9D5596" w:rsidRPr="005B4076" w14:paraId="24EEB84F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B4C0D9E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4.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FB319B9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OŚWIADCZENIE O BRAKU PODSTAW WYKLUCZENIA</w:t>
            </w:r>
          </w:p>
        </w:tc>
      </w:tr>
    </w:tbl>
    <w:p w14:paraId="752169F7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1DEB1C92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Oświadczam, że reprezentowany przeze mnie Wykonawca:</w:t>
      </w:r>
    </w:p>
    <w:p w14:paraId="5FB3DFFC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 xml:space="preserve">[ ] nie podlega wykluczeniu z postępowania na podstawie przesłanek wskazanych w rozdziałach 17-19 SWZ, w tym art. 108 ust. 1 ustawy </w:t>
      </w:r>
      <w:proofErr w:type="spellStart"/>
      <w:r w:rsidRPr="005B4076">
        <w:rPr>
          <w:rFonts w:ascii="Verdana" w:hAnsi="Verdana"/>
          <w:sz w:val="18"/>
          <w:szCs w:val="20"/>
          <w:lang w:val="pl-PL"/>
        </w:rPr>
        <w:t>Pzp</w:t>
      </w:r>
      <w:proofErr w:type="spellEnd"/>
      <w:r w:rsidRPr="005B4076">
        <w:rPr>
          <w:rFonts w:ascii="Verdana" w:hAnsi="Verdana"/>
          <w:sz w:val="18"/>
          <w:szCs w:val="20"/>
          <w:lang w:val="pl-PL"/>
        </w:rPr>
        <w:t xml:space="preserve">, art. 109 ust. 1 pkt 4 ustawy </w:t>
      </w:r>
      <w:proofErr w:type="spellStart"/>
      <w:r w:rsidRPr="005B4076">
        <w:rPr>
          <w:rFonts w:ascii="Verdana" w:hAnsi="Verdana"/>
          <w:sz w:val="18"/>
          <w:szCs w:val="20"/>
          <w:lang w:val="pl-PL"/>
        </w:rPr>
        <w:t>Pzp</w:t>
      </w:r>
      <w:proofErr w:type="spellEnd"/>
      <w:r w:rsidRPr="005B4076">
        <w:rPr>
          <w:rFonts w:ascii="Verdana" w:hAnsi="Verdana"/>
          <w:sz w:val="18"/>
          <w:szCs w:val="20"/>
          <w:lang w:val="pl-PL"/>
        </w:rPr>
        <w:t xml:space="preserve"> oraz art. 7 ust. 1 ustawy z dnia 13 kwietnia 2022 r. o szczególnych rozwiązaniach w zakresie przeciwdziałania wspieraniu agresji na Ukrainę oraz służących ochronie bezpieczeństwa narodowego;</w:t>
      </w:r>
    </w:p>
    <w:p w14:paraId="12A4A350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podlega wykluczeniu na podstawie: ...........................................................................................................................</w:t>
      </w:r>
    </w:p>
    <w:p w14:paraId="5119E298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 xml:space="preserve">Jeżeli zaznaczono drugą opcję i zachodzą przesłanki zastosowania art. 110 ust. 2 ustawy </w:t>
      </w:r>
      <w:proofErr w:type="spellStart"/>
      <w:r w:rsidRPr="005B4076">
        <w:rPr>
          <w:rFonts w:ascii="Verdana" w:hAnsi="Verdana"/>
          <w:sz w:val="18"/>
          <w:szCs w:val="20"/>
          <w:lang w:val="pl-PL"/>
        </w:rPr>
        <w:t>Pzp</w:t>
      </w:r>
      <w:proofErr w:type="spellEnd"/>
      <w:r w:rsidRPr="005B4076">
        <w:rPr>
          <w:rFonts w:ascii="Verdana" w:hAnsi="Verdana"/>
          <w:sz w:val="18"/>
          <w:szCs w:val="20"/>
          <w:lang w:val="pl-PL"/>
        </w:rPr>
        <w:t>, wskazać podjęte środki naprawcze oraz okoliczności potwierdzające ich skuteczność:</w:t>
      </w:r>
    </w:p>
    <w:p w14:paraId="6916B357" w14:textId="77777777" w:rsidR="009D5596" w:rsidRPr="005B4076" w:rsidRDefault="00000000">
      <w:pPr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lastRenderedPageBreak/>
        <w:t>……………………………………………………………………………………………………………………………………………………</w:t>
      </w:r>
      <w:r w:rsidRPr="005B4076">
        <w:rPr>
          <w:rFonts w:ascii="Verdana" w:hAnsi="Verdana"/>
          <w:sz w:val="18"/>
          <w:szCs w:val="20"/>
          <w:lang w:val="pl-PL"/>
        </w:rPr>
        <w:br/>
        <w:t>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9D5596" w:rsidRPr="005B4076" w14:paraId="336B5602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6EAED72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5.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DA3E3EA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OŚWIADCZENIE O SPEŁNIANIU WARUNKÓW UDZIAŁU W POSTĘPOWANIU</w:t>
            </w:r>
          </w:p>
        </w:tc>
      </w:tr>
    </w:tbl>
    <w:p w14:paraId="37CF67F0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2AD33A88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Oświadczam, że reprezentowany przeze mnie Wykonawca spełnia warunki udziału w postępowaniu określone w rozdziale 20 SWZ w następującym zakresie (zaznaczyć właściwe i uzupełnić w razie potrzeby):</w:t>
      </w:r>
    </w:p>
    <w:p w14:paraId="04792CCE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sytuacja ekonomiczna lub finansowa - ubezpieczenie odpowiedzialności cywilnej na wymaganą sumę gwarancyjną;</w:t>
      </w:r>
    </w:p>
    <w:p w14:paraId="37B8938F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doświadczenie Wykonawcy - robota budowlana dotycząca instalacji fotowoltaicznej i magazynu energii;</w:t>
      </w:r>
    </w:p>
    <w:p w14:paraId="3F019BAF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osoby skierowane do realizacji zamówienia;</w:t>
      </w:r>
    </w:p>
    <w:p w14:paraId="3BBE4E09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inne wymaganie objęte rozdziałem 20 SWZ, w zakresie: ................................................................................................</w:t>
      </w:r>
    </w:p>
    <w:p w14:paraId="0EC4715C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W zakresie spełnienia warunków udziału oświadczam ponadto, że:</w:t>
      </w:r>
    </w:p>
    <w:p w14:paraId="213D91D8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nie polegam na zdolnościach lub sytuacji podmiotów udostępniających zasoby;</w:t>
      </w:r>
    </w:p>
    <w:p w14:paraId="5210C084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polegam na zdolnościach lub sytuacji podmiotu / podmiotów udostępniających zasoby w następującym zakresie:</w:t>
      </w:r>
    </w:p>
    <w:p w14:paraId="67B678DE" w14:textId="77777777" w:rsidR="009D5596" w:rsidRPr="005B4076" w:rsidRDefault="00000000">
      <w:pPr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Nazwa podmiotu: ....................................................................................................................................................</w:t>
      </w:r>
      <w:r w:rsidRPr="005B4076">
        <w:rPr>
          <w:rFonts w:ascii="Verdana" w:hAnsi="Verdana"/>
          <w:sz w:val="18"/>
          <w:szCs w:val="20"/>
          <w:lang w:val="pl-PL"/>
        </w:rPr>
        <w:br/>
        <w:t>Zakres udostępnianych zasobów: ..............................................................................................................................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9D5596" w:rsidRPr="005B4076" w14:paraId="6F453B04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47D296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6.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4669A97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INFORMACJA O CERTYFIKACIE WYKONAWCY ZAMÓWIEŃ PUBLICZNYCH</w:t>
            </w:r>
          </w:p>
        </w:tc>
      </w:tr>
    </w:tbl>
    <w:p w14:paraId="4DF5F014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6F081132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Zgodnie z rozdziałem 21A SWZ oświadczam, że w niniejszym postępowaniu:</w:t>
      </w:r>
    </w:p>
    <w:p w14:paraId="23889484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zamierzam posługiwać się certyfikatem Wykonawcy zamówień publicznych;</w:t>
      </w:r>
    </w:p>
    <w:p w14:paraId="49B64E6A" w14:textId="77777777" w:rsidR="009D5596" w:rsidRPr="005B4076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[ ] nie zamierzam posługiwać się certyfikatem Wykonawcy zamówień publicznych.</w:t>
      </w:r>
    </w:p>
    <w:p w14:paraId="71EB16C4" w14:textId="77777777" w:rsidR="009D5596" w:rsidRPr="005B4076" w:rsidRDefault="00000000">
      <w:pPr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W przypadku zamiaru posługiwania się certyfikatem:</w:t>
      </w:r>
      <w:r w:rsidRPr="005B4076">
        <w:rPr>
          <w:rFonts w:ascii="Verdana" w:hAnsi="Verdana"/>
          <w:sz w:val="18"/>
          <w:szCs w:val="20"/>
          <w:lang w:val="pl-PL"/>
        </w:rPr>
        <w:br/>
        <w:t>- zakres dotyczący braku podstaw wykluczenia: ........................................................................................................</w:t>
      </w:r>
      <w:r w:rsidRPr="005B4076">
        <w:rPr>
          <w:rFonts w:ascii="Verdana" w:hAnsi="Verdana"/>
          <w:sz w:val="18"/>
          <w:szCs w:val="20"/>
          <w:lang w:val="pl-PL"/>
        </w:rPr>
        <w:br/>
        <w:t>- zakres dotyczący warunków udziału: ........................................................................................................................</w:t>
      </w:r>
      <w:r w:rsidRPr="005B4076">
        <w:rPr>
          <w:rFonts w:ascii="Verdana" w:hAnsi="Verdana"/>
          <w:sz w:val="18"/>
          <w:szCs w:val="20"/>
          <w:lang w:val="pl-PL"/>
        </w:rPr>
        <w:br/>
        <w:t>- numer / oznaczenie certyfikatu: ................................................................................................................................</w:t>
      </w:r>
      <w:r w:rsidRPr="005B4076">
        <w:rPr>
          <w:rFonts w:ascii="Verdana" w:hAnsi="Verdana"/>
          <w:sz w:val="18"/>
          <w:szCs w:val="20"/>
          <w:lang w:val="pl-PL"/>
        </w:rPr>
        <w:br/>
        <w:t>- podmiot certyfikujący: ................................................................................................................................................</w:t>
      </w:r>
      <w:r w:rsidRPr="005B4076">
        <w:rPr>
          <w:rFonts w:ascii="Verdana" w:hAnsi="Verdana"/>
          <w:sz w:val="18"/>
          <w:szCs w:val="20"/>
          <w:lang w:val="pl-PL"/>
        </w:rPr>
        <w:br/>
        <w:t>- okres ważności certyfikacji: .......................................................................................................................................</w:t>
      </w:r>
    </w:p>
    <w:p w14:paraId="62D54A5F" w14:textId="77777777" w:rsidR="009D5596" w:rsidRPr="005B4076" w:rsidRDefault="00000000">
      <w:pPr>
        <w:spacing w:after="12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Oświadczam, że wskazany certyfikat jest ważny i nie został zawieszony w zakresie, w jakim zamierzam się na niego powoływać, oraz zobowiązuję się niezwłocznie poinformować Zamawiającego o zmianie jego statusu.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9D5596" w:rsidRPr="005B4076" w14:paraId="7A982504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B931161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7.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40E7B2C" w14:textId="77777777" w:rsidR="009D5596" w:rsidRPr="005B4076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5B4076">
              <w:rPr>
                <w:rFonts w:ascii="Verdana" w:hAnsi="Verdana"/>
                <w:b/>
                <w:sz w:val="18"/>
                <w:szCs w:val="20"/>
                <w:lang w:val="pl-PL"/>
              </w:rPr>
              <w:t>OŚWIADCZENIA KOŃCOWE</w:t>
            </w:r>
          </w:p>
        </w:tc>
      </w:tr>
    </w:tbl>
    <w:p w14:paraId="39D10915" w14:textId="77777777" w:rsidR="009D5596" w:rsidRPr="005B4076" w:rsidRDefault="009D5596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23564392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Oświadczam, że wszystkie informacje podane w niniejszym oświadczeniu są aktualne i zgodne z prawdą oraz zostały przedstawione z pełną świadomością konsekwencji wprowadzenia Zamawiającego w błąd.</w:t>
      </w:r>
    </w:p>
    <w:p w14:paraId="3F6B02D1" w14:textId="77777777" w:rsidR="009D5596" w:rsidRPr="005B4076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5B4076">
        <w:rPr>
          <w:rFonts w:ascii="Verdana" w:hAnsi="Verdana"/>
          <w:sz w:val="18"/>
          <w:szCs w:val="20"/>
          <w:lang w:val="pl-PL"/>
        </w:rPr>
        <w:t>Oświadczam, że zapoznałem się z zasadami ochrony danych osobowych określonymi w SWZ oraz - w zakresie, w jakim ma to zastosowanie - wypełniłem obowiązki informacyjne wynikające z art. 13 lub art. 14 RODO wobec osób, których dane przekazuję Zamawiającemu.</w:t>
      </w:r>
    </w:p>
    <w:sectPr w:rsidR="009D5596" w:rsidRPr="005B4076" w:rsidSect="00034616">
      <w:headerReference w:type="default" r:id="rId8"/>
      <w:footerReference w:type="default" r:id="rId9"/>
      <w:pgSz w:w="11906" w:h="16838"/>
      <w:pgMar w:top="1587" w:right="964" w:bottom="1020" w:left="964" w:header="255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2D66" w14:textId="77777777" w:rsidR="00EB6923" w:rsidRDefault="00EB6923">
      <w:pPr>
        <w:spacing w:after="0" w:line="240" w:lineRule="auto"/>
      </w:pPr>
      <w:r>
        <w:separator/>
      </w:r>
    </w:p>
  </w:endnote>
  <w:endnote w:type="continuationSeparator" w:id="0">
    <w:p w14:paraId="77F1C6B0" w14:textId="77777777" w:rsidR="00EB6923" w:rsidRDefault="00EB6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58F9" w14:textId="77777777" w:rsidR="009D5596" w:rsidRDefault="00000000">
    <w:pPr>
      <w:pStyle w:val="Stopka"/>
      <w:jc w:val="right"/>
    </w:pPr>
    <w:r>
      <w:rPr>
        <w:sz w:val="16"/>
      </w:rPr>
      <w:t xml:space="preserve">Strona </w:t>
    </w:r>
    <w:r>
      <w:fldChar w:fldCharType="begin"/>
    </w:r>
    <w:r>
      <w:instrText>PAGE</w:instrText>
    </w:r>
    <w:r w:rsidR="005B4076">
      <w:fldChar w:fldCharType="separate"/>
    </w:r>
    <w:r w:rsidR="005B4076">
      <w:rPr>
        <w:noProof/>
      </w:rPr>
      <w:t>1</w:t>
    </w:r>
    <w:r>
      <w:fldChar w:fldCharType="end"/>
    </w:r>
    <w:r>
      <w:rPr>
        <w:sz w:val="16"/>
      </w:rPr>
      <w:t xml:space="preserve"> z </w:t>
    </w:r>
    <w:r>
      <w:fldChar w:fldCharType="begin"/>
    </w:r>
    <w:r>
      <w:instrText>NUMPAGES</w:instrText>
    </w:r>
    <w:r w:rsidR="005B4076">
      <w:fldChar w:fldCharType="separate"/>
    </w:r>
    <w:r w:rsidR="005B407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A1B9" w14:textId="77777777" w:rsidR="00EB6923" w:rsidRDefault="00EB6923">
      <w:pPr>
        <w:spacing w:after="0" w:line="240" w:lineRule="auto"/>
      </w:pPr>
      <w:r>
        <w:separator/>
      </w:r>
    </w:p>
  </w:footnote>
  <w:footnote w:type="continuationSeparator" w:id="0">
    <w:p w14:paraId="2BF22BA6" w14:textId="77777777" w:rsidR="00EB6923" w:rsidRDefault="00EB6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D50F7" w14:textId="77777777" w:rsidR="009D5596" w:rsidRPr="005B4076" w:rsidRDefault="00000000">
    <w:pPr>
      <w:pStyle w:val="Nagwek"/>
      <w:spacing w:after="40"/>
      <w:jc w:val="center"/>
      <w:rPr>
        <w:lang w:val="pl-PL"/>
      </w:rPr>
    </w:pPr>
    <w:r w:rsidRPr="005B4076">
      <w:rPr>
        <w:lang w:val="pl-PL"/>
      </w:rPr>
      <w:drawing>
        <wp:inline distT="0" distB="0" distL="0" distR="0" wp14:anchorId="0A963CE3" wp14:editId="40AA8A62">
          <wp:extent cx="3311999" cy="68709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11999" cy="6870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9D5596" w:rsidRPr="005B4076" w14:paraId="7F5C0751" w14:textId="77777777">
      <w:trPr>
        <w:jc w:val="center"/>
      </w:trPr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15A7D2F9" w14:textId="77777777" w:rsidR="009D5596" w:rsidRPr="005B4076" w:rsidRDefault="00000000">
          <w:pPr>
            <w:spacing w:after="0"/>
            <w:rPr>
              <w:lang w:val="pl-PL"/>
            </w:rPr>
          </w:pPr>
          <w:r w:rsidRPr="005B4076">
            <w:rPr>
              <w:b/>
              <w:sz w:val="17"/>
              <w:lang w:val="pl-PL"/>
            </w:rPr>
            <w:t>Postępowanie nr 14/2026</w:t>
          </w:r>
        </w:p>
      </w:tc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6255599F" w14:textId="77777777" w:rsidR="009D5596" w:rsidRPr="005B4076" w:rsidRDefault="00000000">
          <w:pPr>
            <w:spacing w:after="0"/>
            <w:jc w:val="right"/>
            <w:rPr>
              <w:lang w:val="pl-PL"/>
            </w:rPr>
          </w:pPr>
          <w:r w:rsidRPr="005B4076">
            <w:rPr>
              <w:b/>
              <w:sz w:val="17"/>
              <w:lang w:val="pl-PL"/>
            </w:rPr>
            <w:t>Załącznik nr 1 do SWZ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76445601">
    <w:abstractNumId w:val="8"/>
  </w:num>
  <w:num w:numId="2" w16cid:durableId="835997382">
    <w:abstractNumId w:val="6"/>
  </w:num>
  <w:num w:numId="3" w16cid:durableId="1842348679">
    <w:abstractNumId w:val="5"/>
  </w:num>
  <w:num w:numId="4" w16cid:durableId="1483426432">
    <w:abstractNumId w:val="4"/>
  </w:num>
  <w:num w:numId="5" w16cid:durableId="1012956370">
    <w:abstractNumId w:val="7"/>
  </w:num>
  <w:num w:numId="6" w16cid:durableId="388505255">
    <w:abstractNumId w:val="3"/>
  </w:num>
  <w:num w:numId="7" w16cid:durableId="665397036">
    <w:abstractNumId w:val="2"/>
  </w:num>
  <w:num w:numId="8" w16cid:durableId="1106080153">
    <w:abstractNumId w:val="1"/>
  </w:num>
  <w:num w:numId="9" w16cid:durableId="175924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B4076"/>
    <w:rsid w:val="009D5596"/>
    <w:rsid w:val="00AA1D8D"/>
    <w:rsid w:val="00B47730"/>
    <w:rsid w:val="00CB0664"/>
    <w:rsid w:val="00D4248E"/>
    <w:rsid w:val="00EB692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5A4B2"/>
  <w14:defaultImageDpi w14:val="300"/>
  <w15:docId w15:val="{60A7F2C0-AFC6-4293-AE4B-BC223180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2" w:lineRule="auto"/>
    </w:pPr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Zbigniew ZC. Chromik</cp:lastModifiedBy>
  <cp:revision>2</cp:revision>
  <dcterms:created xsi:type="dcterms:W3CDTF">2026-08-12T11:07:00Z</dcterms:created>
  <dcterms:modified xsi:type="dcterms:W3CDTF">2026-08-12T11:07:00Z</dcterms:modified>
  <cp:category/>
</cp:coreProperties>
</file>